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60520" w14:textId="77777777" w:rsidR="008B091B" w:rsidRDefault="00000000">
      <w:pPr>
        <w:pStyle w:val="Heading1"/>
      </w:pPr>
      <w:r>
        <w:t>Activity 1: Truth or Trash?</w:t>
      </w:r>
    </w:p>
    <w:p w14:paraId="381F8467" w14:textId="77777777" w:rsidR="008B091B" w:rsidRDefault="00000000">
      <w:r>
        <w:t>Goal: To raise awareness of how easily misinformation can be believed and to introduce the key competencies of information literacy in a self-paced format.</w:t>
      </w:r>
    </w:p>
    <w:p w14:paraId="2C272CED" w14:textId="77777777" w:rsidR="008B091B" w:rsidRDefault="00000000">
      <w:r>
        <w:t>Instructions: For each headline or post, choose whether it is 'Truth' or 'Trash'. After each question, read the explanation to understand the reasoning.</w:t>
      </w:r>
    </w:p>
    <w:p w14:paraId="75F33AD7" w14:textId="77777777" w:rsidR="008B091B" w:rsidRDefault="00000000">
      <w:pPr>
        <w:pStyle w:val="Heading2"/>
      </w:pPr>
      <w:r>
        <w:t>Question 1</w:t>
      </w:r>
    </w:p>
    <w:p w14:paraId="0F253388" w14:textId="77777777" w:rsidR="008B091B" w:rsidRDefault="00000000">
      <w:r>
        <w:t>Headline: NASA Confirms Earth Will Experience 6 Days of Total Darkness in November 2025!</w:t>
      </w:r>
    </w:p>
    <w:p w14:paraId="2136B1C3" w14:textId="77777777" w:rsidR="008B091B" w:rsidRDefault="00000000">
      <w:r>
        <w:t>Choose one:</w:t>
      </w:r>
    </w:p>
    <w:p w14:paraId="4A4E5903" w14:textId="77777777" w:rsidR="008B091B" w:rsidRDefault="00000000">
      <w:r>
        <w:t>☐ Truth</w:t>
      </w:r>
    </w:p>
    <w:p w14:paraId="3AB99365" w14:textId="77777777" w:rsidR="008B091B" w:rsidRDefault="00000000">
      <w:r>
        <w:t>☐ Trash</w:t>
      </w:r>
    </w:p>
    <w:p w14:paraId="7C585238" w14:textId="77777777" w:rsidR="008B091B" w:rsidRDefault="00000000">
      <w:r>
        <w:t>Feedback: This is Fabricated Content. NASA, or any scientific authority, would never make such an unscientific claim. There is no astronomical basis for Earth experiencing "6 days of total darkness." This type of headline is designed to cause alarm and gain clicks, often without any factual basis.</w:t>
      </w:r>
    </w:p>
    <w:p w14:paraId="6D28893B" w14:textId="7AC41F38" w:rsidR="008B091B" w:rsidRDefault="00000000">
      <w:pPr>
        <w:pStyle w:val="Heading2"/>
      </w:pPr>
      <w:r>
        <w:t xml:space="preserve">Question </w:t>
      </w:r>
      <w:r w:rsidR="009C0FD0">
        <w:t>2</w:t>
      </w:r>
    </w:p>
    <w:p w14:paraId="472581D0" w14:textId="77777777" w:rsidR="008B091B" w:rsidRDefault="00000000">
      <w:r>
        <w:t>Headline: Drinking Lemon Water Cures Cancer, Scientists Say.</w:t>
      </w:r>
    </w:p>
    <w:p w14:paraId="04F1D944" w14:textId="77777777" w:rsidR="008B091B" w:rsidRDefault="00000000">
      <w:r>
        <w:t>Choose one:</w:t>
      </w:r>
    </w:p>
    <w:p w14:paraId="4D28AADE" w14:textId="77777777" w:rsidR="008B091B" w:rsidRDefault="00000000">
      <w:r>
        <w:t>☐ Truth</w:t>
      </w:r>
    </w:p>
    <w:p w14:paraId="2C2FE416" w14:textId="77777777" w:rsidR="008B091B" w:rsidRDefault="00000000">
      <w:r>
        <w:t>☐ Trash</w:t>
      </w:r>
    </w:p>
    <w:p w14:paraId="444DE6E0" w14:textId="77777777" w:rsidR="008B091B" w:rsidRDefault="00000000">
      <w:r>
        <w:t>Feedback: This is Fabricated Content or Manipulated Content, often seen as Health Disinformation. While lemon water can be part of a healthy diet, there is no scientific evidence or credible medical consensus that it cures cancer. Claims of "miracle cures" are common forms of misinformation designed to deceive and exploit. It also uses a Sensational Headline and potentially Emotional Language to appeal to desperation.</w:t>
      </w:r>
    </w:p>
    <w:p w14:paraId="7B9EF2C4" w14:textId="6D1A7760" w:rsidR="008B091B" w:rsidRDefault="00000000">
      <w:pPr>
        <w:pStyle w:val="Heading2"/>
      </w:pPr>
      <w:r>
        <w:t xml:space="preserve">Question </w:t>
      </w:r>
      <w:r w:rsidR="009C0FD0">
        <w:t>3</w:t>
      </w:r>
    </w:p>
    <w:p w14:paraId="1BD44FC7" w14:textId="77777777" w:rsidR="008B091B" w:rsidRDefault="00000000">
      <w:r>
        <w:t>Headline: UN Declares Internet Access a Basic Human Right.</w:t>
      </w:r>
    </w:p>
    <w:p w14:paraId="3B054176" w14:textId="77777777" w:rsidR="008B091B" w:rsidRDefault="00000000">
      <w:r>
        <w:t>Choose one:</w:t>
      </w:r>
    </w:p>
    <w:p w14:paraId="53AD203C" w14:textId="77777777" w:rsidR="008B091B" w:rsidRDefault="00000000">
      <w:r>
        <w:t>☐ Truth</w:t>
      </w:r>
    </w:p>
    <w:p w14:paraId="33BA8BDE" w14:textId="77777777" w:rsidR="008B091B" w:rsidRDefault="00000000">
      <w:r>
        <w:t>☐ Trash</w:t>
      </w:r>
    </w:p>
    <w:p w14:paraId="43F7454E" w14:textId="2B6285BA" w:rsidR="009C0FD0" w:rsidRDefault="00000000" w:rsidP="009C0FD0">
      <w:r>
        <w:lastRenderedPageBreak/>
        <w:t>Feedback: While not a legally binding declaration in the same way as, say, the Universal Declaration of Human Rights, the United Nations (specifically the UN Human Rights Council) has passed resolutions and issued statements asserting that internet access is a human right, recognizing its importance for freedom of expression and other rights. This reflects a generally accepted and credible position from a major international body.</w:t>
      </w:r>
    </w:p>
    <w:p w14:paraId="0A84BFDB" w14:textId="77777777" w:rsidR="009C0FD0" w:rsidRPr="009C0FD0" w:rsidRDefault="009C0FD0" w:rsidP="009C0FD0"/>
    <w:p w14:paraId="025E5E41" w14:textId="4AF1F3AD" w:rsidR="009C0FD0" w:rsidRDefault="009C0FD0" w:rsidP="009C0FD0">
      <w:pPr>
        <w:pStyle w:val="Heading2"/>
      </w:pPr>
      <w:r>
        <w:t xml:space="preserve">Question </w:t>
      </w:r>
      <w:r>
        <w:t>4</w:t>
      </w:r>
    </w:p>
    <w:p w14:paraId="692E0C74" w14:textId="77777777" w:rsidR="009C0FD0" w:rsidRPr="009C0FD0" w:rsidRDefault="009C0FD0" w:rsidP="009C0FD0">
      <w:pPr>
        <w:rPr>
          <w:lang/>
        </w:rPr>
      </w:pPr>
      <w:r w:rsidRPr="009C0FD0">
        <w:rPr>
          <w:b/>
          <w:bCs/>
          <w:lang/>
        </w:rPr>
        <w:t>Headline:</w:t>
      </w:r>
      <w:r w:rsidRPr="009C0FD0">
        <w:rPr>
          <w:lang/>
        </w:rPr>
        <w:t xml:space="preserve"> GLITCH FOUND: Get 10,000 Free V-Bucks by clicking this link and verifying your account!</w:t>
      </w:r>
      <w:r w:rsidRPr="009C0FD0">
        <w:rPr>
          <w:lang/>
        </w:rPr>
        <w:br/>
      </w:r>
      <w:r w:rsidRPr="009C0FD0">
        <w:rPr>
          <w:b/>
          <w:bCs/>
          <w:lang/>
        </w:rPr>
        <w:t>Choose one:</w:t>
      </w:r>
      <w:r w:rsidRPr="009C0FD0">
        <w:rPr>
          <w:lang/>
        </w:rPr>
        <w:br/>
      </w:r>
      <w:r w:rsidRPr="009C0FD0">
        <w:rPr>
          <w:rFonts w:ascii="Segoe UI Symbol" w:hAnsi="Segoe UI Symbol" w:cs="Segoe UI Symbol"/>
          <w:lang/>
        </w:rPr>
        <w:t>☐</w:t>
      </w:r>
      <w:r w:rsidRPr="009C0FD0">
        <w:rPr>
          <w:lang/>
        </w:rPr>
        <w:t xml:space="preserve"> Truth</w:t>
      </w:r>
      <w:r w:rsidRPr="009C0FD0">
        <w:rPr>
          <w:lang/>
        </w:rPr>
        <w:br/>
      </w:r>
      <w:r w:rsidRPr="009C0FD0">
        <w:rPr>
          <w:rFonts w:ascii="Segoe UI Symbol" w:hAnsi="Segoe UI Symbol" w:cs="Segoe UI Symbol"/>
          <w:lang/>
        </w:rPr>
        <w:t>☐</w:t>
      </w:r>
      <w:r w:rsidRPr="009C0FD0">
        <w:rPr>
          <w:lang/>
        </w:rPr>
        <w:t xml:space="preserve"> Trash</w:t>
      </w:r>
      <w:r w:rsidRPr="009C0FD0">
        <w:rPr>
          <w:lang/>
        </w:rPr>
        <w:br/>
      </w:r>
      <w:r w:rsidRPr="009C0FD0">
        <w:rPr>
          <w:b/>
          <w:bCs/>
          <w:lang/>
        </w:rPr>
        <w:t>Feedback:</w:t>
      </w:r>
      <w:r w:rsidRPr="009C0FD0">
        <w:rPr>
          <w:lang/>
        </w:rPr>
        <w:t xml:space="preserve"> This is </w:t>
      </w:r>
      <w:r w:rsidRPr="009C0FD0">
        <w:rPr>
          <w:b/>
          <w:bCs/>
          <w:lang/>
        </w:rPr>
        <w:t>Fabricated Content</w:t>
      </w:r>
      <w:r w:rsidRPr="009C0FD0">
        <w:rPr>
          <w:lang/>
        </w:rPr>
        <w:t xml:space="preserve"> and a </w:t>
      </w:r>
      <w:r w:rsidRPr="009C0FD0">
        <w:rPr>
          <w:b/>
          <w:bCs/>
          <w:lang/>
        </w:rPr>
        <w:t>phishing scam</w:t>
      </w:r>
      <w:r w:rsidRPr="009C0FD0">
        <w:rPr>
          <w:lang/>
        </w:rPr>
        <w:t xml:space="preserve"> targeting gamers. Official game developers never ask for account verification through random links. Sharing personal details can lead to account theft and financial loss.</w:t>
      </w:r>
    </w:p>
    <w:p w14:paraId="26A0B07C" w14:textId="40E8D485" w:rsidR="009C0FD0" w:rsidRPr="009C0FD0" w:rsidRDefault="009C0FD0" w:rsidP="009C0FD0">
      <w:pPr>
        <w:rPr>
          <w:lang/>
        </w:rPr>
      </w:pPr>
    </w:p>
    <w:p w14:paraId="3F1E0EE3" w14:textId="159E8EA9" w:rsidR="009C0FD0" w:rsidRDefault="009C0FD0" w:rsidP="009C0FD0">
      <w:pPr>
        <w:pStyle w:val="Heading2"/>
      </w:pPr>
      <w:r>
        <w:t xml:space="preserve">Question </w:t>
      </w:r>
      <w:r>
        <w:t>5</w:t>
      </w:r>
    </w:p>
    <w:p w14:paraId="61567231" w14:textId="77777777" w:rsidR="009C0FD0" w:rsidRPr="009C0FD0" w:rsidRDefault="009C0FD0" w:rsidP="009C0FD0">
      <w:pPr>
        <w:rPr>
          <w:lang/>
        </w:rPr>
      </w:pPr>
      <w:r w:rsidRPr="009C0FD0">
        <w:rPr>
          <w:b/>
          <w:bCs/>
          <w:lang/>
        </w:rPr>
        <w:t>Headline:</w:t>
      </w:r>
      <w:r w:rsidRPr="009C0FD0">
        <w:rPr>
          <w:lang/>
        </w:rPr>
        <w:t xml:space="preserve"> TikTok Trend Alert: Putting toothpaste on your phone screen repairs cracks instantly!</w:t>
      </w:r>
      <w:r w:rsidRPr="009C0FD0">
        <w:rPr>
          <w:lang/>
        </w:rPr>
        <w:br/>
      </w:r>
      <w:r w:rsidRPr="009C0FD0">
        <w:rPr>
          <w:b/>
          <w:bCs/>
          <w:lang/>
        </w:rPr>
        <w:t>Choose one:</w:t>
      </w:r>
      <w:r w:rsidRPr="009C0FD0">
        <w:rPr>
          <w:lang/>
        </w:rPr>
        <w:br/>
      </w:r>
      <w:r w:rsidRPr="009C0FD0">
        <w:rPr>
          <w:rFonts w:ascii="Segoe UI Symbol" w:hAnsi="Segoe UI Symbol" w:cs="Segoe UI Symbol"/>
          <w:lang/>
        </w:rPr>
        <w:t>☐</w:t>
      </w:r>
      <w:r w:rsidRPr="009C0FD0">
        <w:rPr>
          <w:lang/>
        </w:rPr>
        <w:t xml:space="preserve"> Truth</w:t>
      </w:r>
      <w:r w:rsidRPr="009C0FD0">
        <w:rPr>
          <w:lang/>
        </w:rPr>
        <w:br/>
      </w:r>
      <w:r w:rsidRPr="009C0FD0">
        <w:rPr>
          <w:rFonts w:ascii="Segoe UI Symbol" w:hAnsi="Segoe UI Symbol" w:cs="Segoe UI Symbol"/>
          <w:lang/>
        </w:rPr>
        <w:t>☐</w:t>
      </w:r>
      <w:r w:rsidRPr="009C0FD0">
        <w:rPr>
          <w:lang/>
        </w:rPr>
        <w:t xml:space="preserve"> Trash</w:t>
      </w:r>
      <w:r w:rsidRPr="009C0FD0">
        <w:rPr>
          <w:lang/>
        </w:rPr>
        <w:br/>
      </w:r>
      <w:r w:rsidRPr="009C0FD0">
        <w:rPr>
          <w:b/>
          <w:bCs/>
          <w:lang/>
        </w:rPr>
        <w:t>Feedback:</w:t>
      </w:r>
      <w:r w:rsidRPr="009C0FD0">
        <w:rPr>
          <w:lang/>
        </w:rPr>
        <w:t xml:space="preserve"> This is </w:t>
      </w:r>
      <w:r w:rsidRPr="009C0FD0">
        <w:rPr>
          <w:b/>
          <w:bCs/>
          <w:lang/>
        </w:rPr>
        <w:t>Fabricated Content</w:t>
      </w:r>
      <w:r w:rsidRPr="009C0FD0">
        <w:rPr>
          <w:lang/>
        </w:rPr>
        <w:t xml:space="preserve"> and a </w:t>
      </w:r>
      <w:r w:rsidRPr="009C0FD0">
        <w:rPr>
          <w:b/>
          <w:bCs/>
          <w:lang/>
        </w:rPr>
        <w:t>viral hoax</w:t>
      </w:r>
      <w:r w:rsidRPr="009C0FD0">
        <w:rPr>
          <w:lang/>
        </w:rPr>
        <w:t>. Toothpaste cannot repair cracked screens. Such claims are designed to attract views and engagement, not provide real solutions.</w:t>
      </w:r>
    </w:p>
    <w:p w14:paraId="4C67BDCF" w14:textId="1560E2C8" w:rsidR="009C0FD0" w:rsidRPr="009C0FD0" w:rsidRDefault="009C0FD0" w:rsidP="009C0FD0">
      <w:pPr>
        <w:rPr>
          <w:lang/>
        </w:rPr>
      </w:pPr>
    </w:p>
    <w:p w14:paraId="7ED3AB1A" w14:textId="37644C8A" w:rsidR="009C0FD0" w:rsidRDefault="009C0FD0" w:rsidP="009C0FD0">
      <w:pPr>
        <w:pStyle w:val="Heading2"/>
      </w:pPr>
      <w:r>
        <w:t xml:space="preserve">Question </w:t>
      </w:r>
      <w:r>
        <w:t>6</w:t>
      </w:r>
    </w:p>
    <w:p w14:paraId="11DE72C9" w14:textId="77777777" w:rsidR="009C0FD0" w:rsidRPr="009C0FD0" w:rsidRDefault="009C0FD0" w:rsidP="009C0FD0">
      <w:pPr>
        <w:rPr>
          <w:lang/>
        </w:rPr>
      </w:pPr>
      <w:r w:rsidRPr="009C0FD0">
        <w:rPr>
          <w:b/>
          <w:bCs/>
          <w:lang/>
        </w:rPr>
        <w:t>Headline:</w:t>
      </w:r>
      <w:r w:rsidRPr="009C0FD0">
        <w:rPr>
          <w:lang/>
        </w:rPr>
        <w:t xml:space="preserve"> Instagram Update: If you don't share this post to 10 friends, your account will be deleted tomorrow!</w:t>
      </w:r>
      <w:r w:rsidRPr="009C0FD0">
        <w:rPr>
          <w:lang/>
        </w:rPr>
        <w:br/>
      </w:r>
      <w:r w:rsidRPr="009C0FD0">
        <w:rPr>
          <w:b/>
          <w:bCs/>
          <w:lang/>
        </w:rPr>
        <w:t>Choose one:</w:t>
      </w:r>
      <w:r w:rsidRPr="009C0FD0">
        <w:rPr>
          <w:lang/>
        </w:rPr>
        <w:br/>
      </w:r>
      <w:r w:rsidRPr="009C0FD0">
        <w:rPr>
          <w:rFonts w:ascii="Segoe UI Symbol" w:hAnsi="Segoe UI Symbol" w:cs="Segoe UI Symbol"/>
          <w:lang/>
        </w:rPr>
        <w:t>☐</w:t>
      </w:r>
      <w:r w:rsidRPr="009C0FD0">
        <w:rPr>
          <w:lang/>
        </w:rPr>
        <w:t xml:space="preserve"> Truth</w:t>
      </w:r>
      <w:r w:rsidRPr="009C0FD0">
        <w:rPr>
          <w:lang/>
        </w:rPr>
        <w:br/>
      </w:r>
      <w:r w:rsidRPr="009C0FD0">
        <w:rPr>
          <w:rFonts w:ascii="Segoe UI Symbol" w:hAnsi="Segoe UI Symbol" w:cs="Segoe UI Symbol"/>
          <w:lang/>
        </w:rPr>
        <w:t>☐</w:t>
      </w:r>
      <w:r w:rsidRPr="009C0FD0">
        <w:rPr>
          <w:lang/>
        </w:rPr>
        <w:t xml:space="preserve"> Trash</w:t>
      </w:r>
      <w:r w:rsidRPr="009C0FD0">
        <w:rPr>
          <w:lang/>
        </w:rPr>
        <w:br/>
      </w:r>
      <w:r w:rsidRPr="009C0FD0">
        <w:rPr>
          <w:b/>
          <w:bCs/>
          <w:lang/>
        </w:rPr>
        <w:t>Feedback:</w:t>
      </w:r>
      <w:r w:rsidRPr="009C0FD0">
        <w:rPr>
          <w:lang/>
        </w:rPr>
        <w:t xml:space="preserve"> This is </w:t>
      </w:r>
      <w:r w:rsidRPr="009C0FD0">
        <w:rPr>
          <w:b/>
          <w:bCs/>
          <w:lang/>
        </w:rPr>
        <w:t>Fabricated Content</w:t>
      </w:r>
      <w:r w:rsidRPr="009C0FD0">
        <w:rPr>
          <w:lang/>
        </w:rPr>
        <w:t xml:space="preserve"> and an example of </w:t>
      </w:r>
      <w:r w:rsidRPr="009C0FD0">
        <w:rPr>
          <w:b/>
          <w:bCs/>
          <w:lang/>
        </w:rPr>
        <w:t>chain mail/fear-mongering</w:t>
      </w:r>
      <w:r w:rsidRPr="009C0FD0">
        <w:rPr>
          <w:lang/>
        </w:rPr>
        <w:t>. Instagram does not delete accounts for failing to share posts. These messages exploit fear to spread rapidly.</w:t>
      </w:r>
    </w:p>
    <w:p w14:paraId="1DE64244" w14:textId="7E3A15BD" w:rsidR="009C0FD0" w:rsidRPr="009C0FD0" w:rsidRDefault="009C0FD0" w:rsidP="009C0FD0">
      <w:pPr>
        <w:rPr>
          <w:lang/>
        </w:rPr>
      </w:pPr>
    </w:p>
    <w:p w14:paraId="1DD91EBB" w14:textId="3C56D620" w:rsidR="009C0FD0" w:rsidRDefault="009C0FD0" w:rsidP="009C0FD0">
      <w:pPr>
        <w:pStyle w:val="Heading2"/>
      </w:pPr>
      <w:r>
        <w:lastRenderedPageBreak/>
        <w:t xml:space="preserve">Question </w:t>
      </w:r>
      <w:r>
        <w:t>7</w:t>
      </w:r>
    </w:p>
    <w:p w14:paraId="1332A92C" w14:textId="77777777" w:rsidR="009C0FD0" w:rsidRPr="009C0FD0" w:rsidRDefault="009C0FD0" w:rsidP="009C0FD0">
      <w:pPr>
        <w:rPr>
          <w:lang/>
        </w:rPr>
      </w:pPr>
      <w:r w:rsidRPr="009C0FD0">
        <w:rPr>
          <w:b/>
          <w:bCs/>
          <w:lang/>
        </w:rPr>
        <w:t>Headline:</w:t>
      </w:r>
      <w:r w:rsidRPr="009C0FD0">
        <w:rPr>
          <w:lang/>
        </w:rPr>
        <w:t xml:space="preserve"> New 'Hidden Level' discovered in [Popular Game] – Developers confirm in secret tweet.</w:t>
      </w:r>
      <w:r w:rsidRPr="009C0FD0">
        <w:rPr>
          <w:lang/>
        </w:rPr>
        <w:br/>
      </w:r>
      <w:r w:rsidRPr="009C0FD0">
        <w:rPr>
          <w:b/>
          <w:bCs/>
          <w:lang/>
        </w:rPr>
        <w:t>Choose one:</w:t>
      </w:r>
      <w:r w:rsidRPr="009C0FD0">
        <w:rPr>
          <w:lang/>
        </w:rPr>
        <w:br/>
      </w:r>
      <w:r w:rsidRPr="009C0FD0">
        <w:rPr>
          <w:rFonts w:ascii="Segoe UI Symbol" w:hAnsi="Segoe UI Symbol" w:cs="Segoe UI Symbol"/>
          <w:lang/>
        </w:rPr>
        <w:t>☐</w:t>
      </w:r>
      <w:r w:rsidRPr="009C0FD0">
        <w:rPr>
          <w:lang/>
        </w:rPr>
        <w:t xml:space="preserve"> Truth</w:t>
      </w:r>
      <w:r w:rsidRPr="009C0FD0">
        <w:rPr>
          <w:lang/>
        </w:rPr>
        <w:br/>
      </w:r>
      <w:r w:rsidRPr="009C0FD0">
        <w:rPr>
          <w:rFonts w:ascii="Segoe UI Symbol" w:hAnsi="Segoe UI Symbol" w:cs="Segoe UI Symbol"/>
          <w:lang/>
        </w:rPr>
        <w:t>☐</w:t>
      </w:r>
      <w:r w:rsidRPr="009C0FD0">
        <w:rPr>
          <w:lang/>
        </w:rPr>
        <w:t xml:space="preserve"> Trash</w:t>
      </w:r>
      <w:r w:rsidRPr="009C0FD0">
        <w:rPr>
          <w:lang/>
        </w:rPr>
        <w:br/>
      </w:r>
      <w:r w:rsidRPr="009C0FD0">
        <w:rPr>
          <w:b/>
          <w:bCs/>
          <w:lang/>
        </w:rPr>
        <w:t>Feedback:</w:t>
      </w:r>
      <w:r w:rsidRPr="009C0FD0">
        <w:rPr>
          <w:lang/>
        </w:rPr>
        <w:t xml:space="preserve"> This is </w:t>
      </w:r>
      <w:r w:rsidRPr="009C0FD0">
        <w:rPr>
          <w:b/>
          <w:bCs/>
          <w:lang/>
        </w:rPr>
        <w:t>Misleading or Clickbait Content</w:t>
      </w:r>
      <w:r w:rsidRPr="009C0FD0">
        <w:rPr>
          <w:lang/>
        </w:rPr>
        <w:t xml:space="preserve">. While hidden levels can exist, claims like “secret tweet” are suspicious. Always verify through </w:t>
      </w:r>
      <w:r w:rsidRPr="009C0FD0">
        <w:rPr>
          <w:b/>
          <w:bCs/>
          <w:lang/>
        </w:rPr>
        <w:t>official developer accounts or trusted sources</w:t>
      </w:r>
      <w:r w:rsidRPr="009C0FD0">
        <w:rPr>
          <w:lang/>
        </w:rPr>
        <w:t xml:space="preserve"> before sharing.</w:t>
      </w:r>
    </w:p>
    <w:p w14:paraId="7C175A0E" w14:textId="77777777" w:rsidR="009C0FD0" w:rsidRPr="009C0FD0" w:rsidRDefault="009C0FD0">
      <w:pPr>
        <w:rPr>
          <w:lang/>
        </w:rPr>
      </w:pPr>
    </w:p>
    <w:sectPr w:rsidR="009C0FD0" w:rsidRPr="009C0FD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06903719">
    <w:abstractNumId w:val="8"/>
  </w:num>
  <w:num w:numId="2" w16cid:durableId="2090106517">
    <w:abstractNumId w:val="6"/>
  </w:num>
  <w:num w:numId="3" w16cid:durableId="23407883">
    <w:abstractNumId w:val="5"/>
  </w:num>
  <w:num w:numId="4" w16cid:durableId="977538095">
    <w:abstractNumId w:val="4"/>
  </w:num>
  <w:num w:numId="5" w16cid:durableId="804928239">
    <w:abstractNumId w:val="7"/>
  </w:num>
  <w:num w:numId="6" w16cid:durableId="409472985">
    <w:abstractNumId w:val="3"/>
  </w:num>
  <w:num w:numId="7" w16cid:durableId="488911295">
    <w:abstractNumId w:val="2"/>
  </w:num>
  <w:num w:numId="8" w16cid:durableId="1166440482">
    <w:abstractNumId w:val="1"/>
  </w:num>
  <w:num w:numId="9" w16cid:durableId="2095586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0621B"/>
    <w:rsid w:val="0015074B"/>
    <w:rsid w:val="0029639D"/>
    <w:rsid w:val="00326F90"/>
    <w:rsid w:val="008B091B"/>
    <w:rsid w:val="009C0FD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DA4A93"/>
  <w14:defaultImageDpi w14:val="300"/>
  <w15:docId w15:val="{6B404598-2610-4692-8E24-6555DF1F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Author</cp:lastModifiedBy>
  <cp:revision>2</cp:revision>
  <dcterms:created xsi:type="dcterms:W3CDTF">2013-12-23T23:15:00Z</dcterms:created>
  <dcterms:modified xsi:type="dcterms:W3CDTF">2025-12-14T18:37:00Z</dcterms:modified>
  <cp:category/>
</cp:coreProperties>
</file>